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695D" w:rsidRDefault="00A7332C" w14:paraId="50121788" w14:textId="77777777">
      <w:pPr>
        <w:pStyle w:val="Titre"/>
      </w:pPr>
      <w:r>
        <w:t>Fiche de Maintenance – Équipement CVC</w:t>
      </w:r>
    </w:p>
    <w:p w:rsidR="00CF695D" w:rsidRDefault="00A7332C" w14:paraId="71690A40" w14:textId="77777777">
      <w:pPr>
        <w:pStyle w:val="Titre1"/>
      </w:pPr>
      <w:r>
        <w:t>📄</w:t>
      </w:r>
      <w:r>
        <w:t xml:space="preserve"> Informations Générales</w:t>
      </w:r>
    </w:p>
    <w:p w:rsidR="00CF695D" w:rsidRDefault="00A7332C" w14:paraId="6BF30A60" w14:textId="77777777">
      <w:r>
        <w:t>Nom de l’équipement :</w:t>
      </w:r>
    </w:p>
    <w:p w:rsidR="00CF695D" w:rsidRDefault="00A7332C" w14:paraId="4C4D152B" w14:textId="77777777">
      <w:r>
        <w:t>Type (ex : CTA, PAC, Split, VRV, chaudière, etc.) :</w:t>
      </w:r>
    </w:p>
    <w:p w:rsidR="00CF695D" w:rsidRDefault="00A7332C" w14:paraId="283442C3" w14:textId="77777777">
      <w:r>
        <w:t>Marque / Modèle :</w:t>
      </w:r>
    </w:p>
    <w:p w:rsidR="00CF695D" w:rsidRDefault="00A7332C" w14:paraId="7C4C4F3F" w14:textId="77777777">
      <w:r>
        <w:t>Numéro de série :</w:t>
      </w:r>
    </w:p>
    <w:p w:rsidR="00CF695D" w:rsidRDefault="00A7332C" w14:paraId="662DD484" w14:textId="77777777">
      <w:r>
        <w:t>Localisation :</w:t>
      </w:r>
    </w:p>
    <w:p w:rsidR="00CF695D" w:rsidRDefault="00A7332C" w14:paraId="1E5050B3" w14:textId="77777777">
      <w:r>
        <w:t>Date de mise en service :</w:t>
      </w:r>
    </w:p>
    <w:p w:rsidR="00CF695D" w:rsidRDefault="00A7332C" w14:paraId="61C0C7D1" w14:textId="77777777">
      <w:r>
        <w:t>Technicien responsable :</w:t>
      </w:r>
    </w:p>
    <w:p w:rsidR="00CF695D" w:rsidRDefault="00A7332C" w14:paraId="571EB3CC" w14:textId="77777777">
      <w:pPr>
        <w:pStyle w:val="Titre1"/>
      </w:pPr>
      <w:r>
        <w:t>📅</w:t>
      </w:r>
      <w:r>
        <w:t xml:space="preserve"> </w:t>
      </w:r>
      <w:r>
        <w:t>Détails de l’intervention</w:t>
      </w:r>
    </w:p>
    <w:p w:rsidR="00CF695D" w:rsidRDefault="00A7332C" w14:paraId="139E9E53" w14:textId="77777777">
      <w:r>
        <w:t>Date de l’intervention :</w:t>
      </w:r>
    </w:p>
    <w:p w:rsidR="00CF695D" w:rsidRDefault="00A7332C" w14:paraId="59AB96E7" w14:textId="77777777">
      <w:r>
        <w:t>Heure de début :</w:t>
      </w:r>
    </w:p>
    <w:p w:rsidR="00CF695D" w:rsidRDefault="00A7332C" w14:paraId="68AACC17" w14:textId="77777777">
      <w:r>
        <w:t>Heure de fin :</w:t>
      </w:r>
    </w:p>
    <w:p w:rsidR="00CF695D" w:rsidRDefault="00A7332C" w14:paraId="65E6F735" w14:textId="77777777">
      <w:r>
        <w:t>Type d’intervention (Préventive / Curative / Contrôle / Mise en service / Autre) :</w:t>
      </w:r>
    </w:p>
    <w:p w:rsidR="00CF695D" w:rsidRDefault="00A7332C" w14:paraId="1041AFBA" w14:textId="77777777">
      <w:pPr>
        <w:pStyle w:val="Titre1"/>
      </w:pPr>
      <w:r>
        <w:t>✅</w:t>
      </w:r>
      <w:r>
        <w:t xml:space="preserve"> Opérations de maintenance effectuées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3765"/>
        <w:gridCol w:w="1995"/>
        <w:gridCol w:w="2880"/>
      </w:tblGrid>
      <w:tr w:rsidR="00CF695D" w:rsidTr="06184EAB" w14:paraId="32A2531E" w14:textId="77777777">
        <w:tc>
          <w:tcPr>
            <w:tcW w:w="3765" w:type="dxa"/>
            <w:tcMar/>
          </w:tcPr>
          <w:p w:rsidR="00CF695D" w:rsidRDefault="00A7332C" w14:paraId="09489359" w14:textId="77777777">
            <w:r>
              <w:t>Opération</w:t>
            </w:r>
          </w:p>
        </w:tc>
        <w:tc>
          <w:tcPr>
            <w:tcW w:w="1995" w:type="dxa"/>
            <w:tcMar/>
          </w:tcPr>
          <w:p w:rsidR="00CF695D" w:rsidRDefault="00A7332C" w14:paraId="581F2120" w14:textId="77777777">
            <w:r>
              <w:t>Effectuée</w:t>
            </w:r>
          </w:p>
        </w:tc>
        <w:tc>
          <w:tcPr>
            <w:tcW w:w="2880" w:type="dxa"/>
            <w:tcMar/>
          </w:tcPr>
          <w:p w:rsidR="00CF695D" w:rsidRDefault="00A7332C" w14:paraId="615DA08B" w14:textId="77777777">
            <w:r>
              <w:t>Remarques</w:t>
            </w:r>
          </w:p>
        </w:tc>
      </w:tr>
      <w:tr w:rsidR="00CF695D" w:rsidTr="06184EAB" w14:paraId="258FC114" w14:textId="77777777">
        <w:tc>
          <w:tcPr>
            <w:tcW w:w="3765" w:type="dxa"/>
            <w:tcMar/>
          </w:tcPr>
          <w:p w:rsidR="00CF695D" w:rsidRDefault="00A7332C" w14:paraId="7C054A31" w14:textId="77777777">
            <w:r>
              <w:t>Vérification des températures</w:t>
            </w:r>
          </w:p>
        </w:tc>
        <w:tc>
          <w:tcPr>
            <w:tcW w:w="1995" w:type="dxa"/>
            <w:tcMar/>
          </w:tcPr>
          <w:p w:rsidR="00CF695D" w:rsidRDefault="00A7332C" w14:paraId="724C9003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672A6659" w14:textId="77777777"/>
        </w:tc>
      </w:tr>
      <w:tr w:rsidR="00CF695D" w:rsidTr="06184EAB" w14:paraId="4F0356AC" w14:textId="77777777">
        <w:tc>
          <w:tcPr>
            <w:tcW w:w="3765" w:type="dxa"/>
            <w:tcMar/>
          </w:tcPr>
          <w:p w:rsidR="00CF695D" w:rsidRDefault="00A7332C" w14:paraId="5B916079" w14:textId="77777777">
            <w:r>
              <w:t>Contrôle de l'état des filtres</w:t>
            </w:r>
          </w:p>
        </w:tc>
        <w:tc>
          <w:tcPr>
            <w:tcW w:w="1995" w:type="dxa"/>
            <w:tcMar/>
          </w:tcPr>
          <w:p w:rsidR="00CF695D" w:rsidRDefault="00A7332C" w14:paraId="6F4D4183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0A37501D" w14:textId="77777777"/>
        </w:tc>
      </w:tr>
      <w:tr w:rsidR="00CF695D" w:rsidTr="06184EAB" w14:paraId="65FACDF1" w14:textId="77777777">
        <w:tc>
          <w:tcPr>
            <w:tcW w:w="3765" w:type="dxa"/>
            <w:tcMar/>
          </w:tcPr>
          <w:p w:rsidR="00CF695D" w:rsidRDefault="00A7332C" w14:paraId="2AD89858" w14:textId="77777777">
            <w:r>
              <w:t>Nettoyage des filtres</w:t>
            </w:r>
          </w:p>
        </w:tc>
        <w:tc>
          <w:tcPr>
            <w:tcW w:w="1995" w:type="dxa"/>
            <w:tcMar/>
          </w:tcPr>
          <w:p w:rsidR="00CF695D" w:rsidRDefault="00A7332C" w14:paraId="3F6CF787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5DAB6C7B" w14:textId="77777777"/>
        </w:tc>
      </w:tr>
      <w:tr w:rsidR="00CF695D" w:rsidTr="06184EAB" w14:paraId="7DABDE5C" w14:textId="77777777">
        <w:tc>
          <w:tcPr>
            <w:tcW w:w="3765" w:type="dxa"/>
            <w:tcMar/>
          </w:tcPr>
          <w:p w:rsidR="00CF695D" w:rsidRDefault="00A7332C" w14:paraId="4929D9CF" w14:textId="77777777">
            <w:r>
              <w:t>Vérification de l’étanchéité</w:t>
            </w:r>
          </w:p>
        </w:tc>
        <w:tc>
          <w:tcPr>
            <w:tcW w:w="1995" w:type="dxa"/>
            <w:tcMar/>
          </w:tcPr>
          <w:p w:rsidR="00CF695D" w:rsidRDefault="00A7332C" w14:paraId="12F56140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02EB378F" w14:textId="77777777"/>
        </w:tc>
      </w:tr>
      <w:tr w:rsidR="00CF695D" w:rsidTr="06184EAB" w14:paraId="52321A75" w14:textId="77777777">
        <w:tc>
          <w:tcPr>
            <w:tcW w:w="3765" w:type="dxa"/>
            <w:tcMar/>
          </w:tcPr>
          <w:p w:rsidR="00CF695D" w:rsidRDefault="00A7332C" w14:paraId="538563E7" w14:textId="64CFC02C">
            <w:r w:rsidR="00A7332C">
              <w:rPr/>
              <w:t>Contrôle des pressions (</w:t>
            </w:r>
            <w:r w:rsidR="08F0B3BD">
              <w:rPr/>
              <w:t>blocs</w:t>
            </w:r>
            <w:r w:rsidR="00A7332C">
              <w:rPr/>
              <w:t>)</w:t>
            </w:r>
          </w:p>
        </w:tc>
        <w:tc>
          <w:tcPr>
            <w:tcW w:w="1995" w:type="dxa"/>
            <w:tcMar/>
          </w:tcPr>
          <w:p w:rsidR="00CF695D" w:rsidRDefault="00A7332C" w14:paraId="6F634D62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6A05A809" w14:textId="77777777"/>
        </w:tc>
      </w:tr>
      <w:tr w:rsidR="00CF695D" w:rsidTr="06184EAB" w14:paraId="7AF9E22C" w14:textId="77777777">
        <w:tc>
          <w:tcPr>
            <w:tcW w:w="3765" w:type="dxa"/>
            <w:tcMar/>
          </w:tcPr>
          <w:p w:rsidR="00CF695D" w:rsidRDefault="00A7332C" w14:paraId="2D128F63" w14:textId="77777777">
            <w:r>
              <w:t>Vérification des connexions électriques</w:t>
            </w:r>
          </w:p>
        </w:tc>
        <w:tc>
          <w:tcPr>
            <w:tcW w:w="1995" w:type="dxa"/>
            <w:tcMar/>
          </w:tcPr>
          <w:p w:rsidR="00CF695D" w:rsidRDefault="00A7332C" w14:paraId="749E8856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5A39BBE3" w14:textId="77777777"/>
        </w:tc>
      </w:tr>
      <w:tr w:rsidR="00CF695D" w:rsidTr="06184EAB" w14:paraId="7497B988" w14:textId="77777777">
        <w:tc>
          <w:tcPr>
            <w:tcW w:w="3765" w:type="dxa"/>
            <w:tcMar/>
          </w:tcPr>
          <w:p w:rsidR="00CF695D" w:rsidRDefault="00A7332C" w14:paraId="0B37E61B" w14:textId="77777777">
            <w:r>
              <w:t>Contrôle des moteurs/ventilateurs</w:t>
            </w:r>
          </w:p>
        </w:tc>
        <w:tc>
          <w:tcPr>
            <w:tcW w:w="1995" w:type="dxa"/>
            <w:tcMar/>
          </w:tcPr>
          <w:p w:rsidR="00CF695D" w:rsidRDefault="00A7332C" w14:paraId="6122171F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41C8F396" w14:textId="77777777"/>
        </w:tc>
      </w:tr>
      <w:tr w:rsidR="00CF695D" w:rsidTr="06184EAB" w14:paraId="2C1ADBD6" w14:textId="77777777">
        <w:tc>
          <w:tcPr>
            <w:tcW w:w="3765" w:type="dxa"/>
            <w:tcMar/>
          </w:tcPr>
          <w:p w:rsidR="00CF695D" w:rsidRDefault="00A7332C" w14:paraId="68BD5556" w14:textId="77777777">
            <w:r>
              <w:t>Contrôle du bon fonctionnement général</w:t>
            </w:r>
          </w:p>
        </w:tc>
        <w:tc>
          <w:tcPr>
            <w:tcW w:w="1995" w:type="dxa"/>
            <w:tcMar/>
          </w:tcPr>
          <w:p w:rsidR="00CF695D" w:rsidRDefault="00A7332C" w14:paraId="624F4EDC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72A3D3EC" w14:textId="77777777"/>
        </w:tc>
      </w:tr>
      <w:tr w:rsidR="00CF695D" w:rsidTr="06184EAB" w14:paraId="736C57AC" w14:textId="77777777">
        <w:tc>
          <w:tcPr>
            <w:tcW w:w="3765" w:type="dxa"/>
            <w:tcMar/>
          </w:tcPr>
          <w:p w:rsidR="00CF695D" w:rsidRDefault="00A7332C" w14:paraId="3019C3AB" w14:textId="77777777">
            <w:r>
              <w:t>Mesure de l’intensité électrique</w:t>
            </w:r>
          </w:p>
        </w:tc>
        <w:tc>
          <w:tcPr>
            <w:tcW w:w="1995" w:type="dxa"/>
            <w:tcMar/>
          </w:tcPr>
          <w:p w:rsidR="00CF695D" w:rsidRDefault="00A7332C" w14:paraId="7BF6609B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0D0B940D" w14:textId="77777777"/>
        </w:tc>
      </w:tr>
      <w:tr w:rsidR="00CF695D" w:rsidTr="06184EAB" w14:paraId="5CCF9EF3" w14:textId="77777777">
        <w:tc>
          <w:tcPr>
            <w:tcW w:w="3765" w:type="dxa"/>
            <w:tcMar/>
          </w:tcPr>
          <w:p w:rsidR="00CF695D" w:rsidRDefault="00A7332C" w14:paraId="32F23E2B" w14:textId="77777777">
            <w:r>
              <w:t>Nettoyage condenseur/évaporateur</w:t>
            </w:r>
          </w:p>
        </w:tc>
        <w:tc>
          <w:tcPr>
            <w:tcW w:w="1995" w:type="dxa"/>
            <w:tcMar/>
          </w:tcPr>
          <w:p w:rsidR="00CF695D" w:rsidRDefault="00A7332C" w14:paraId="217768A1" w14:textId="77777777">
            <w:r>
              <w:t>☐</w:t>
            </w:r>
            <w:r>
              <w:t xml:space="preserve"> Oui ☐ Non</w:t>
            </w:r>
          </w:p>
        </w:tc>
        <w:tc>
          <w:tcPr>
            <w:tcW w:w="2880" w:type="dxa"/>
            <w:tcMar/>
          </w:tcPr>
          <w:p w:rsidR="00CF695D" w:rsidRDefault="00CF695D" w14:paraId="0E27B00A" w14:textId="77777777"/>
        </w:tc>
      </w:tr>
      <w:tr w:rsidR="06184EAB" w:rsidTr="06184EAB" w14:paraId="74059B69">
        <w:trPr>
          <w:trHeight w:val="300"/>
        </w:trPr>
        <w:tc>
          <w:tcPr>
            <w:tcW w:w="3765" w:type="dxa"/>
            <w:tcMar/>
          </w:tcPr>
          <w:p w:rsidR="6CFDCE96" w:rsidP="06184EAB" w:rsidRDefault="6CFDCE96" w14:paraId="29673B15" w14:textId="21AF944D">
            <w:pPr>
              <w:pStyle w:val="Normal"/>
            </w:pPr>
            <w:r w:rsidR="6CFDCE96">
              <w:rPr/>
              <w:t>Vérification</w:t>
            </w:r>
            <w:r w:rsidR="6CFDCE96">
              <w:rPr/>
              <w:t xml:space="preserve"> de </w:t>
            </w:r>
            <w:r w:rsidR="6CFDCE96">
              <w:rPr/>
              <w:t>l’état</w:t>
            </w:r>
            <w:r w:rsidR="6CFDCE96">
              <w:rPr/>
              <w:t xml:space="preserve"> de la courroie</w:t>
            </w:r>
          </w:p>
        </w:tc>
        <w:tc>
          <w:tcPr>
            <w:tcW w:w="1995" w:type="dxa"/>
            <w:tcMar/>
          </w:tcPr>
          <w:p w:rsidR="6CFDCE96" w:rsidRDefault="6CFDCE96" w14:paraId="723904ED" w14:textId="153B2FB4">
            <w:r w:rsidR="6CFDCE96">
              <w:rPr/>
              <w:t>☐ Oui ☐ Non</w:t>
            </w:r>
          </w:p>
        </w:tc>
        <w:tc>
          <w:tcPr>
            <w:tcW w:w="2880" w:type="dxa"/>
            <w:tcMar/>
          </w:tcPr>
          <w:p w:rsidR="06184EAB" w:rsidP="06184EAB" w:rsidRDefault="06184EAB" w14:paraId="4458F2F5" w14:textId="1BF3192F">
            <w:pPr>
              <w:pStyle w:val="Normal"/>
            </w:pPr>
          </w:p>
        </w:tc>
      </w:tr>
    </w:tbl>
    <w:p w:rsidR="00CF695D" w:rsidRDefault="00A7332C" w14:paraId="05C7F0D9" w14:textId="77777777">
      <w:pPr>
        <w:pStyle w:val="Titre1"/>
      </w:pPr>
      <w:r>
        <w:t>⚠</w:t>
      </w:r>
      <w:r>
        <w:t>️</w:t>
      </w:r>
      <w:r>
        <w:t xml:space="preserve"> Anomalies constatées / Recommandations</w:t>
      </w:r>
    </w:p>
    <w:p w:rsidR="00CF695D" w:rsidRDefault="00A7332C" w14:paraId="3D460186" w14:textId="77777777">
      <w:r>
        <w:t>-</w:t>
      </w:r>
      <w:r>
        <w:br/>
      </w:r>
      <w:r>
        <w:t>-</w:t>
      </w:r>
      <w:r>
        <w:br/>
      </w:r>
      <w:r>
        <w:t>-</w:t>
      </w:r>
    </w:p>
    <w:p w:rsidR="00CF695D" w:rsidRDefault="00A7332C" w14:paraId="6A7AA85A" w14:textId="77777777">
      <w:pPr>
        <w:pStyle w:val="Titre1"/>
      </w:pPr>
      <w:r>
        <w:t>🔄</w:t>
      </w:r>
      <w:r>
        <w:t xml:space="preserve"> </w:t>
      </w:r>
      <w:r>
        <w:t>Actions correctives proposées / effectuées</w:t>
      </w:r>
    </w:p>
    <w:p w:rsidR="00CF695D" w:rsidRDefault="00A7332C" w14:paraId="3AEC697F" w14:textId="77777777">
      <w:r>
        <w:t>-</w:t>
      </w:r>
      <w:r>
        <w:br/>
      </w:r>
      <w:r>
        <w:t>-</w:t>
      </w:r>
      <w:r>
        <w:br/>
      </w:r>
      <w:r>
        <w:t>-</w:t>
      </w:r>
    </w:p>
    <w:p w:rsidR="00CF695D" w:rsidRDefault="00A7332C" w14:paraId="3A6DF602" w14:textId="77777777">
      <w:pPr>
        <w:pStyle w:val="Titre1"/>
      </w:pPr>
      <w:r>
        <w:t>📷</w:t>
      </w:r>
      <w:r>
        <w:t xml:space="preserve"> Photos (facultatif)</w:t>
      </w:r>
    </w:p>
    <w:p w:rsidR="00CF695D" w:rsidRDefault="00A7332C" w14:paraId="48B27828" w14:textId="77777777">
      <w:r>
        <w:t>Joindre photos si nécessaire (ex: défauts, étiquette équipement, etc.)</w:t>
      </w:r>
    </w:p>
    <w:p w:rsidR="00CF695D" w:rsidRDefault="00A7332C" w14:paraId="5627E2E3" w14:textId="77777777">
      <w:pPr>
        <w:pStyle w:val="Titre1"/>
      </w:pPr>
      <w:r>
        <w:t>✍</w:t>
      </w:r>
      <w:r>
        <w:t>️</w:t>
      </w:r>
      <w:r>
        <w:t xml:space="preserve"> Signature</w:t>
      </w:r>
    </w:p>
    <w:p w:rsidR="00CF695D" w:rsidRDefault="00A7332C" w14:paraId="1A16B1B5" w14:textId="77777777">
      <w:r>
        <w:t>Nom et signature du technicien :</w:t>
      </w:r>
    </w:p>
    <w:p w:rsidR="00CF695D" w:rsidRDefault="00A7332C" w14:paraId="377F72A7" w14:textId="77777777">
      <w:r>
        <w:t>Nom et signature du client / responsable site :</w:t>
      </w:r>
    </w:p>
    <w:p w:rsidR="00CF695D" w:rsidRDefault="00A7332C" w14:paraId="3C422EB0" w14:textId="77777777">
      <w:pPr>
        <w:pStyle w:val="Citationintense"/>
      </w:pPr>
      <w:r>
        <w:t>📁</w:t>
      </w:r>
      <w:r>
        <w:t xml:space="preserve"> À archiver dans le dossier technique du site.</w:t>
      </w:r>
    </w:p>
    <w:sectPr w:rsidR="00CF695D" w:rsidSect="00034616">
      <w:footerReference w:type="even" r:id="rId11"/>
      <w:footerReference w:type="default" r:id="rId12"/>
      <w:footerReference w:type="first" r:id="rId13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332C" w:rsidP="00A7332C" w:rsidRDefault="00A7332C" w14:paraId="3780DBC6" w14:textId="77777777">
      <w:pPr>
        <w:spacing w:after="0" w:line="240" w:lineRule="auto"/>
      </w:pPr>
      <w:r>
        <w:separator/>
      </w:r>
    </w:p>
  </w:endnote>
  <w:endnote w:type="continuationSeparator" w:id="0">
    <w:p w:rsidR="00A7332C" w:rsidP="00A7332C" w:rsidRDefault="00A7332C" w14:paraId="34892CA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7332C" w:rsidRDefault="00A7332C" w14:paraId="533B1707" w14:textId="47640B0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074DE0" wp14:editId="074377C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600" cy="352425"/>
              <wp:effectExtent l="0" t="0" r="0" b="0"/>
              <wp:wrapNone/>
              <wp:docPr id="1383231056" name="Zone de texte 2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7332C" w:rsidR="00A7332C" w:rsidP="00A7332C" w:rsidRDefault="00A7332C" w14:paraId="108DCC86" w14:textId="2AEBED99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332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C4C3241">
            <v:shapetype id="_x0000_t202" coordsize="21600,21600" o:spt="202" path="m,l,21600r21600,l21600,xe" w14:anchorId="64074DE0">
              <v:stroke joinstyle="miter"/>
              <v:path gradientshapeok="t" o:connecttype="rect"/>
            </v:shapetype>
            <v:shape id="Zone de texte 2" style="position:absolute;margin-left:0;margin-top:0;width:48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">
              <v:fill o:detectmouseclick="t"/>
              <v:textbox style="mso-fit-shape-to-text:t" inset="0,0,0,15pt">
                <w:txbxContent>
                  <w:p w:rsidRPr="00A7332C" w:rsidR="00A7332C" w:rsidP="00A7332C" w:rsidRDefault="00A7332C" w14:paraId="3A73D0D3" w14:textId="2AEBED99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332C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7332C" w:rsidRDefault="00A7332C" w14:paraId="253B5547" w14:textId="78FC5680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8F69EF" wp14:editId="2FDFAC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600" cy="352425"/>
              <wp:effectExtent l="0" t="0" r="0" b="0"/>
              <wp:wrapNone/>
              <wp:docPr id="1816989286" name="Zone de texte 3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7332C" w:rsidR="00A7332C" w:rsidP="00A7332C" w:rsidRDefault="00A7332C" w14:paraId="5FC83765" w14:textId="1F01F96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332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2233ED4">
            <v:shapetype id="_x0000_t202" coordsize="21600,21600" o:spt="202" path="m,l,21600r21600,l21600,xe" w14:anchorId="038F69EF">
              <v:stroke joinstyle="miter"/>
              <v:path gradientshapeok="t" o:connecttype="rect"/>
            </v:shapetype>
            <v:shape id="Zone de texte 3" style="position:absolute;margin-left:0;margin-top:0;width:48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">
              <v:fill o:detectmouseclick="t"/>
              <v:textbox style="mso-fit-shape-to-text:t" inset="0,0,0,15pt">
                <w:txbxContent>
                  <w:p w:rsidRPr="00A7332C" w:rsidR="00A7332C" w:rsidP="00A7332C" w:rsidRDefault="00A7332C" w14:paraId="171C8938" w14:textId="1F01F96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332C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7332C" w:rsidRDefault="00A7332C" w14:paraId="1D56126F" w14:textId="4561CDC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1F2DF1" wp14:editId="4B3265A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600" cy="352425"/>
              <wp:effectExtent l="0" t="0" r="0" b="0"/>
              <wp:wrapNone/>
              <wp:docPr id="387258590" name="Zone de texte 1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7332C" w:rsidR="00A7332C" w:rsidP="00A7332C" w:rsidRDefault="00A7332C" w14:paraId="4A68F856" w14:textId="380BE724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7332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8FDF935">
            <v:shapetype id="_x0000_t202" coordsize="21600,21600" o:spt="202" path="m,l,21600r21600,l21600,xe" w14:anchorId="541F2DF1">
              <v:stroke joinstyle="miter"/>
              <v:path gradientshapeok="t" o:connecttype="rect"/>
            </v:shapetype>
            <v:shape id="Zone de texte 1" style="position:absolute;margin-left:0;margin-top:0;width:48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A7332C" w:rsidR="00A7332C" w:rsidP="00A7332C" w:rsidRDefault="00A7332C" w14:paraId="04891B3B" w14:textId="380BE724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7332C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332C" w:rsidP="00A7332C" w:rsidRDefault="00A7332C" w14:paraId="5E2E5FFD" w14:textId="77777777">
      <w:pPr>
        <w:spacing w:after="0" w:line="240" w:lineRule="auto"/>
      </w:pPr>
      <w:r>
        <w:separator/>
      </w:r>
    </w:p>
  </w:footnote>
  <w:footnote w:type="continuationSeparator" w:id="0">
    <w:p w:rsidR="00A7332C" w:rsidP="00A7332C" w:rsidRDefault="00A7332C" w14:paraId="31EBC37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840343608">
    <w:abstractNumId w:val="8"/>
  </w:num>
  <w:num w:numId="2" w16cid:durableId="1682320891">
    <w:abstractNumId w:val="6"/>
  </w:num>
  <w:num w:numId="3" w16cid:durableId="1516767807">
    <w:abstractNumId w:val="5"/>
  </w:num>
  <w:num w:numId="4" w16cid:durableId="1488593601">
    <w:abstractNumId w:val="4"/>
  </w:num>
  <w:num w:numId="5" w16cid:durableId="383794463">
    <w:abstractNumId w:val="7"/>
  </w:num>
  <w:num w:numId="6" w16cid:durableId="1653483891">
    <w:abstractNumId w:val="3"/>
  </w:num>
  <w:num w:numId="7" w16cid:durableId="1401757474">
    <w:abstractNumId w:val="2"/>
  </w:num>
  <w:num w:numId="8" w16cid:durableId="300692274">
    <w:abstractNumId w:val="1"/>
  </w:num>
  <w:num w:numId="9" w16cid:durableId="202508723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C57A2"/>
    <w:rsid w:val="00326F90"/>
    <w:rsid w:val="00A7332C"/>
    <w:rsid w:val="00AA1D8D"/>
    <w:rsid w:val="00B47730"/>
    <w:rsid w:val="00CB0664"/>
    <w:rsid w:val="00CF695D"/>
    <w:rsid w:val="00FC693F"/>
    <w:rsid w:val="06184EAB"/>
    <w:rsid w:val="08F0B3BD"/>
    <w:rsid w:val="39362977"/>
    <w:rsid w:val="6CD9AF9E"/>
    <w:rsid w:val="6CFDC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FE5487AB-F817-4A22-BDC0-800640F90C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styleId="Titre1Car" w:customStyle="1">
    <w:name w:val="Titre 1 Car"/>
    <w:basedOn w:val="Policepardfaut"/>
    <w:link w:val="Titre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itre2Car" w:customStyle="1">
    <w:name w:val="Titre 2 Car"/>
    <w:basedOn w:val="Policepardfaut"/>
    <w:link w:val="Titre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Titre3Car" w:customStyle="1">
    <w:name w:val="Titre 3 Car"/>
    <w:basedOn w:val="Policepardfaut"/>
    <w:link w:val="Titre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reCar" w:customStyle="1">
    <w:name w:val="Titre Car"/>
    <w:basedOn w:val="Policepardfaut"/>
    <w:link w:val="Titr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ous-titreCar" w:customStyle="1">
    <w:name w:val="Sous-titre Car"/>
    <w:basedOn w:val="Policepardfaut"/>
    <w:link w:val="Sous-titr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styleId="CorpsdetexteCar" w:customStyle="1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styleId="Corpsdetexte2Car" w:customStyle="1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Corpsdetexte3Car" w:customStyle="1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edemacroCar" w:customStyle="1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styleId="CitationCar" w:customStyle="1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styleId="Titre4Car" w:customStyle="1">
    <w:name w:val="Titre 4 Car"/>
    <w:basedOn w:val="Policepardfaut"/>
    <w:link w:val="Titre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Titre5Car" w:customStyle="1">
    <w:name w:val="Titre 5 Car"/>
    <w:basedOn w:val="Policepardfaut"/>
    <w:link w:val="Titre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itre6Car" w:customStyle="1">
    <w:name w:val="Titre 6 Car"/>
    <w:basedOn w:val="Policepardfaut"/>
    <w:link w:val="Titre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itre7Car" w:customStyle="1">
    <w:name w:val="Titre 7 Car"/>
    <w:basedOn w:val="Policepardfaut"/>
    <w:link w:val="Titre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itre8Car" w:customStyle="1">
    <w:name w:val="Titre 8 Car"/>
    <w:basedOn w:val="Policepardfaut"/>
    <w:link w:val="Titre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Titre9Car" w:customStyle="1">
    <w:name w:val="Titre 9 Car"/>
    <w:basedOn w:val="Policepardfaut"/>
    <w:link w:val="Titre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6D787980AB584580BA3E1C4254B006" ma:contentTypeVersion="3" ma:contentTypeDescription="Crée un document." ma:contentTypeScope="" ma:versionID="ad567848fd6030881e92cabfd905c475">
  <xsd:schema xmlns:xsd="http://www.w3.org/2001/XMLSchema" xmlns:xs="http://www.w3.org/2001/XMLSchema" xmlns:p="http://schemas.microsoft.com/office/2006/metadata/properties" xmlns:ns2="9ae19e01-4fed-4f1e-aab5-050d97ae2a92" targetNamespace="http://schemas.microsoft.com/office/2006/metadata/properties" ma:root="true" ma:fieldsID="94bdb5a4945bad2bc854dc844ab1bce1" ns2:_="">
    <xsd:import namespace="9ae19e01-4fed-4f1e-aab5-050d97ae2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19e01-4fed-4f1e-aab5-050d97ae2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E34B35-99F1-4E89-80C8-6DA51B45B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e19e01-4fed-4f1e-aab5-050d97ae2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1193F8-84F3-442D-9B17-2073F280C0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B71D7A-39C0-4922-A340-BF555705CF8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LABARTHE Thibault</lastModifiedBy>
  <revision>3</revision>
  <dcterms:created xsi:type="dcterms:W3CDTF">2025-05-21T09:41:00.0000000Z</dcterms:created>
  <dcterms:modified xsi:type="dcterms:W3CDTF">2025-05-21T09:47:45.8532555Z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0x010100106D787980AB584580BA3E1C4254B006</vt:lpwstr>
  </property>
  <property fmtid="{D5CDD505-2E9C-101B-9397-08002B2CF9AE}" pid="3" name="ClassificationContentMarkingFooterShapeIds">
    <vt:lpwstr>171518de,52726e50,6c4d0e66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C1 - Interne</vt:lpwstr>
  </property>
  <property fmtid="{D5CDD505-2E9C-101B-9397-08002B2CF9AE}" pid="6" name="MSIP_Label_591d6119-873b-4397-8a13-8f0b0381b9bf_Enabled">
    <vt:lpwstr>true</vt:lpwstr>
  </property>
  <property fmtid="{D5CDD505-2E9C-101B-9397-08002B2CF9AE}" pid="7" name="MSIP_Label_591d6119-873b-4397-8a13-8f0b0381b9bf_SetDate">
    <vt:lpwstr>2025-05-21T09:41:55Z</vt:lpwstr>
  </property>
  <property fmtid="{D5CDD505-2E9C-101B-9397-08002B2CF9AE}" pid="8" name="MSIP_Label_591d6119-873b-4397-8a13-8f0b0381b9bf_Method">
    <vt:lpwstr>Standard</vt:lpwstr>
  </property>
  <property fmtid="{D5CDD505-2E9C-101B-9397-08002B2CF9AE}" pid="9" name="MSIP_Label_591d6119-873b-4397-8a13-8f0b0381b9bf_Name">
    <vt:lpwstr>C1 - Interne</vt:lpwstr>
  </property>
  <property fmtid="{D5CDD505-2E9C-101B-9397-08002B2CF9AE}" pid="10" name="MSIP_Label_591d6119-873b-4397-8a13-8f0b0381b9bf_SiteId">
    <vt:lpwstr>905eea10-a76c-4815-8160-ba433c63cfd5</vt:lpwstr>
  </property>
  <property fmtid="{D5CDD505-2E9C-101B-9397-08002B2CF9AE}" pid="11" name="MSIP_Label_591d6119-873b-4397-8a13-8f0b0381b9bf_ActionId">
    <vt:lpwstr>71372a76-fc8b-43d4-8d24-dbf30338e7dc</vt:lpwstr>
  </property>
  <property fmtid="{D5CDD505-2E9C-101B-9397-08002B2CF9AE}" pid="12" name="MSIP_Label_591d6119-873b-4397-8a13-8f0b0381b9bf_ContentBits">
    <vt:lpwstr>2</vt:lpwstr>
  </property>
  <property fmtid="{D5CDD505-2E9C-101B-9397-08002B2CF9AE}" pid="13" name="MSIP_Label_591d6119-873b-4397-8a13-8f0b0381b9bf_Tag">
    <vt:lpwstr>10, 3, 0, 2</vt:lpwstr>
  </property>
</Properties>
</file>